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Agricultural Employment, as a share of population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0.22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0.29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-0.06***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(0.42)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(0.46)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(0.01)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